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2024年培训运行费项目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项目名称：2024年培训运行费项目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项目单位：中共阿图什市委员会党校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主管部门：中共阿图什市委员会党校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2024年培训运行费项目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2024年党校预算会议纪要，保障2024年全年培训工作任务及全年的会议保障，阿图什市委党校在市委、市政府的正确领导下，以新时代中国特色社会主义思想和党的二十大精神为指导，坚决贯彻落实党中央确定的治疆方略和长治久安总目标，始终坚持“党校姓党”的办学方针，严格落实《中国共产党党校工作条例》《干部教育培训工作条例》《中共中央关于加强和改进新形势下党校工作的意见》，紧紧围绕市委、市政府中心工作，充分发挥审判职能作用，进一步加大干部培训、轮训规模和力度，为阿图什市社会经济发展提供了人才支持和智力支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350万元，用于开展培训次数30次，采购办公用品及书本批次30批培训费用于伙食费250万、培训费办公用品及书本费50万、其他保障培训班的费用50万。充分发挥审判职能作用，进一步加大干部培训、轮训规模和力度，为阿图什市社会经济发展提供了人才支持和智力支持。</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党校,实施单位为中共阿图什市委员会党校，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w:t>
      </w:r>
      <w:r>
        <w:rPr>
          <w:rStyle w:val="13"/>
          <w:rFonts w:hint="eastAsia" w:ascii="仿宋_GB2312" w:hAnsi="仿宋_GB2312" w:cs="仿宋_GB2312"/>
          <w:b w:val="0"/>
          <w:bCs w:val="0"/>
          <w:color w:val="auto"/>
          <w:spacing w:val="-4"/>
          <w:sz w:val="32"/>
          <w:szCs w:val="30"/>
          <w:highlight w:val="none"/>
          <w:lang w:val="en-US" w:eastAsia="zh-CN"/>
        </w:rPr>
        <w:t>350</w:t>
      </w:r>
      <w:r>
        <w:rPr>
          <w:rStyle w:val="13"/>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w:t>
      </w:r>
      <w:r>
        <w:rPr>
          <w:rStyle w:val="13"/>
          <w:rFonts w:hint="eastAsia" w:ascii="仿宋_GB2312" w:hAnsi="仿宋_GB2312" w:cs="仿宋_GB2312"/>
          <w:b w:val="0"/>
          <w:color w:val="auto"/>
          <w:spacing w:val="-4"/>
          <w:sz w:val="32"/>
          <w:szCs w:val="30"/>
          <w:highlight w:val="none"/>
          <w:lang w:val="en-US" w:eastAsia="zh-CN"/>
        </w:rPr>
        <w:t>105.68</w:t>
      </w:r>
      <w:r>
        <w:rPr>
          <w:rStyle w:val="13"/>
          <w:rFonts w:hint="eastAsia" w:ascii="仿宋_GB2312" w:hAnsi="仿宋_GB2312" w:cs="仿宋_GB2312"/>
          <w:b w:val="0"/>
          <w:color w:val="auto"/>
          <w:spacing w:val="-4"/>
          <w:sz w:val="32"/>
          <w:szCs w:val="30"/>
          <w:highlight w:val="none"/>
        </w:rPr>
        <w:t>万元，资金执行率达到</w:t>
      </w:r>
      <w:r>
        <w:rPr>
          <w:rStyle w:val="13"/>
          <w:rFonts w:hint="eastAsia" w:ascii="仿宋_GB2312" w:hAnsi="仿宋_GB2312" w:cs="仿宋_GB2312"/>
          <w:b w:val="0"/>
          <w:color w:val="auto"/>
          <w:spacing w:val="-4"/>
          <w:sz w:val="32"/>
          <w:szCs w:val="30"/>
          <w:highlight w:val="none"/>
          <w:lang w:val="en-US" w:eastAsia="zh-CN"/>
        </w:rPr>
        <w:t>30.2</w:t>
      </w:r>
      <w:r>
        <w:rPr>
          <w:rStyle w:val="13"/>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培训费用于伙食费</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5.68万元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培训费办公用品及书本费</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50万元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其他保障培训班的费用</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50万元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项目资金350万元，用于开展培训次数30次，采购办公用品及书本批次30批培训费用于伙食费250万、培训费办公用品及书本费50万、其他保障培训班的费用50万。充分发挥审判职能作用，进一步加大干部培训、轮训规模和力度，为阿图什市社会经济发展提供了人才支持和智力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3"/>
        <w:gridCol w:w="1872"/>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3073"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72" w:type="dxa"/>
            <w:noWrap w:val="0"/>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780" w:type="dxa"/>
            <w:noWrap w:val="0"/>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073" w:type="dxa"/>
            <w:noWrap w:val="0"/>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迪丽努尔·吐尔洪</w:t>
            </w:r>
          </w:p>
        </w:tc>
        <w:tc>
          <w:tcPr>
            <w:tcW w:w="1872"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780"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073" w:type="dxa"/>
            <w:noWrap w:val="0"/>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阿提拉克孜·买海提</w:t>
            </w:r>
          </w:p>
        </w:tc>
        <w:tc>
          <w:tcPr>
            <w:tcW w:w="1872"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0"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073" w:type="dxa"/>
            <w:noWrap w:val="0"/>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韩娟</w:t>
            </w:r>
          </w:p>
        </w:tc>
        <w:tc>
          <w:tcPr>
            <w:tcW w:w="1872"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0" w:type="dxa"/>
            <w:noWrap w:val="0"/>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培训运行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组织管理、产出与效益效果。在此基础上，以相关的项目数据为基础，综合运用不同的评价方法，结合评价标准和评分规则，2024年培训运行费项目综合得分为94.18分，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2024年培训运行费项目评价得分情况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13.51</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预算执行率扣3.49分</w:t>
            </w:r>
          </w:p>
        </w:tc>
      </w:tr>
      <w:tr>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27.67</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成本指标扣2.33分</w:t>
            </w: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94.18</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年已完成开展培训次数30次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采购办公用品及书本批次</w:t>
      </w:r>
      <w:r>
        <w:rPr>
          <w:rFonts w:hint="eastAsia" w:ascii="仿宋_GB2312" w:hAnsi="仿宋_GB2312" w:cs="仿宋_GB2312"/>
          <w:color w:val="auto"/>
          <w:sz w:val="32"/>
          <w:szCs w:val="32"/>
          <w:highlight w:val="none"/>
        </w:rPr>
        <w:tab/>
      </w:r>
      <w:r>
        <w:rPr>
          <w:rFonts w:hint="eastAsia" w:ascii="仿宋_GB2312" w:hAnsi="仿宋_GB2312" w:cs="仿宋_GB2312"/>
          <w:color w:val="auto"/>
          <w:sz w:val="32"/>
          <w:szCs w:val="32"/>
          <w:highlight w:val="none"/>
        </w:rPr>
        <w:t>30批等工作；通过该项目的实施充分发挥审判职能作用，进一步加大干部培训、轮训规模和力度，为阿图什市社会经济发展提供了人才支持和智力支持。</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2024年培训运行费项目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105.68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94.18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培训运行费项目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2024年培训运行</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w:t>
      </w:r>
      <w:bookmarkStart w:id="0" w:name="_GoBack"/>
      <w:r>
        <w:rPr>
          <w:rFonts w:hint="eastAsia" w:ascii="仿宋_GB2312" w:hAnsi="仿宋_GB2312" w:cs="仿宋_GB2312"/>
          <w:color w:val="auto"/>
          <w:sz w:val="32"/>
          <w:szCs w:val="32"/>
          <w:highlight w:val="none"/>
        </w:rPr>
        <w:t>监管</w:t>
      </w:r>
      <w:bookmarkEnd w:id="0"/>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数量指标为开展培训次数，预期指标值是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数量指标为采购办公用品及书本批次，预期指标值是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质量指标为培训合格率，预期指标值是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成本指标为培训费用于伙食费，预期指标值是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5.68万元，指标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成本指标为培训费办公用品及书本费，预期指标值是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成本指标为其他保障培训班的费用，预期指标值是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50万元，指标达到预期目标。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指标为保障培训工作正常进行，预期指标值是有效保障，实际完成值是有效保障，指标达到预期目标。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满意度指标为培训人员满意度，预期指标值是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350</w:t>
      </w:r>
      <w:r>
        <w:rPr>
          <w:rFonts w:hint="eastAsia"/>
          <w:color w:val="auto"/>
          <w:sz w:val="32"/>
          <w:highlight w:val="none"/>
        </w:rPr>
        <w:t>万元，执行数</w:t>
      </w:r>
      <w:r>
        <w:rPr>
          <w:rFonts w:hint="eastAsia"/>
          <w:color w:val="auto"/>
          <w:sz w:val="32"/>
          <w:highlight w:val="none"/>
          <w:lang w:val="en-US" w:eastAsia="zh-CN"/>
        </w:rPr>
        <w:t>105.68</w:t>
      </w:r>
      <w:r>
        <w:rPr>
          <w:rFonts w:hint="eastAsia"/>
          <w:color w:val="auto"/>
          <w:sz w:val="32"/>
          <w:highlight w:val="none"/>
        </w:rPr>
        <w:t>万元，执行率</w:t>
      </w:r>
      <w:r>
        <w:rPr>
          <w:rFonts w:hint="eastAsia"/>
          <w:color w:val="auto"/>
          <w:sz w:val="32"/>
          <w:highlight w:val="none"/>
          <w:lang w:val="en-US" w:eastAsia="zh-CN"/>
        </w:rPr>
        <w:t>30.2</w:t>
      </w:r>
      <w:r>
        <w:rPr>
          <w:rFonts w:hint="eastAsia"/>
          <w:color w:val="auto"/>
          <w:sz w:val="32"/>
          <w:highlight w:val="none"/>
        </w:rPr>
        <w:t>%，绩效指标完成率</w:t>
      </w:r>
      <w:r>
        <w:rPr>
          <w:rFonts w:hint="eastAsia"/>
          <w:color w:val="auto"/>
          <w:sz w:val="32"/>
          <w:highlight w:val="none"/>
          <w:lang w:val="en-US" w:eastAsia="zh-CN"/>
        </w:rPr>
        <w:t>89.1</w:t>
      </w:r>
      <w:r>
        <w:rPr>
          <w:rFonts w:hint="eastAsia"/>
          <w:color w:val="auto"/>
          <w:sz w:val="32"/>
          <w:highlight w:val="none"/>
        </w:rPr>
        <w:t>%，偏差率</w:t>
      </w:r>
      <w:r>
        <w:rPr>
          <w:rFonts w:hint="eastAsia"/>
          <w:color w:val="auto"/>
          <w:sz w:val="32"/>
          <w:highlight w:val="none"/>
          <w:lang w:val="en-US" w:eastAsia="zh-CN"/>
        </w:rPr>
        <w:t>58.9</w:t>
      </w:r>
      <w:r>
        <w:rPr>
          <w:rFonts w:hint="eastAsia"/>
          <w:color w:val="auto"/>
          <w:sz w:val="32"/>
          <w:highlight w:val="none"/>
        </w:rPr>
        <w:t>%。偏差原因：第三方机构未及时提供支出资料，未能按时支出。</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1.51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94.18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A674AD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6A85D4AA584A4628B60CE1D0287247AD_13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84ff720d-9f98-4faa-953f-275246de42c3}">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6</TotalTime>
  <ScaleCrop>false</ScaleCrop>
  <LinksUpToDate>false</LinksUpToDate>
  <CharactersWithSpaces>9491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2026-01-07T11:18:17Z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6A85D4AA584A4628B60CE1D0287247AD_13</vt:lpwstr>
  </property>
  <property fmtid="{D5CDD505-2E9C-101B-9397-08002B2CF9AE}" pid="4" name="KSOTemplateDocerSaveRecord">
    <vt:lpwstr>eyJoZGlkIjoiYzZkNzQ4ZWFiZmQ4NTRhOWRkZTk3YTMwMjlmMmZhYmUiLCJ1c2VySWQiOiI1NzgxMjU4NDIifQ_x003D__x003D_</vt:lpwstr>
  </property>
</Properties>
</file>