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lang w:eastAsia="zh-CN"/>
        </w:rPr>
      </w:pPr>
      <w:r>
        <w:rPr>
          <w:rFonts w:hint="eastAsia" w:ascii="方正小标宋_GBK" w:hAnsi="黑体" w:eastAsia="方正小标宋_GBK" w:cs="仿宋_GB2312"/>
          <w:bCs/>
          <w:color w:val="auto"/>
          <w:kern w:val="0"/>
          <w:sz w:val="44"/>
          <w:szCs w:val="44"/>
          <w:highlight w:val="none"/>
          <w:lang w:eastAsia="zh-CN"/>
        </w:rPr>
        <w:t>阿图什市玛纳斯社会足球场项目</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项目名称：阿图什市玛纳斯社会足球场项目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项目单位：阿图什市文化体育广播电视和旅游局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主管部门：阿图什市文化体育广播电视和旅游局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29</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lang w:eastAsia="zh-CN"/>
        </w:rPr>
        <w:t>阿图什市玛纳斯社会足球场项目</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bookmarkStart w:id="0" w:name="_GoBack"/>
      <w:bookmarkEnd w:id="0"/>
      <w:r>
        <w:rPr>
          <w:rFonts w:hint="eastAsia" w:ascii="仿宋_GB2312" w:hAnsi="仿宋_GB2312" w:cs="仿宋_GB2312"/>
          <w:color w:val="auto"/>
          <w:sz w:val="32"/>
          <w:szCs w:val="32"/>
          <w:highlight w:val="none"/>
        </w:rPr>
        <w:t>以城市生态修复功能完善、城镇老旧小区改造、完整居住社区建设等城市更新工作为契机，调动全社会力量共同</w:t>
      </w:r>
      <w:r>
        <w:rPr>
          <w:rFonts w:hint="eastAsia" w:ascii="仿宋_GB2312" w:hAnsi="仿宋_GB2312" w:cs="仿宋_GB2312"/>
          <w:color w:val="auto"/>
          <w:sz w:val="32"/>
          <w:szCs w:val="32"/>
          <w:highlight w:val="none"/>
          <w:lang w:eastAsia="zh-CN"/>
        </w:rPr>
        <w:t>参加</w:t>
      </w:r>
      <w:r>
        <w:rPr>
          <w:rFonts w:hint="eastAsia" w:ascii="仿宋_GB2312" w:hAnsi="仿宋_GB2312" w:cs="仿宋_GB2312"/>
          <w:color w:val="auto"/>
          <w:sz w:val="32"/>
          <w:szCs w:val="32"/>
          <w:highlight w:val="none"/>
        </w:rPr>
        <w:t>，抓紧补齐体育设施短板，推动城市高质量发展，为振兴足球事业、建设体育强国打下坚实基础。从推进足球改革发展、贯彻全民健身国家战略、实施健康中国行动的高度，推进足球场地设施建设。建立足球场地设施建设推进机制，确定工作目标和重点任务，逐项抓好任务落实</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共同推进社区足球场地设施建设。</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关于下达社会服务设施建设支持工程2024年第一批中央基建投资预算的通知》阿财建【2024】22号文件，下达资金500万元，用于支持项目数量1个；通过实施本项目，进一步改善社会福利、退役军人保障服务基础设施建设条件，加强全民健身设施数量，</w:t>
      </w:r>
      <w:r>
        <w:rPr>
          <w:rFonts w:hint="eastAsia" w:ascii="仿宋_GB2312" w:hAnsi="仿宋_GB2312" w:cs="仿宋_GB2312"/>
          <w:color w:val="auto"/>
          <w:sz w:val="32"/>
          <w:szCs w:val="30"/>
          <w:highlight w:val="none"/>
          <w:lang w:eastAsia="zh-CN"/>
        </w:rPr>
        <w:t>推动</w:t>
      </w:r>
      <w:r>
        <w:rPr>
          <w:rFonts w:hint="eastAsia" w:ascii="仿宋_GB2312" w:hAnsi="仿宋_GB2312" w:cs="仿宋_GB2312"/>
          <w:color w:val="auto"/>
          <w:sz w:val="32"/>
          <w:szCs w:val="30"/>
          <w:highlight w:val="none"/>
        </w:rPr>
        <w:t>广大群众身边的健身场地有效供给。</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文化体育广播电视和旅游局,实施单位为阿图什市文化体育广播电视和旅游局，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项目的实施情况：本项目经</w:t>
      </w:r>
      <w:r>
        <w:rPr>
          <w:rFonts w:hint="eastAsia" w:ascii="仿宋_GB2312" w:hAnsi="仿宋_GB2312" w:cs="仿宋_GB2312"/>
          <w:bCs/>
          <w:color w:val="auto"/>
          <w:sz w:val="32"/>
          <w:szCs w:val="30"/>
          <w:highlight w:val="none"/>
          <w:lang w:val="en-US" w:eastAsia="zh-CN"/>
        </w:rPr>
        <w:t>相关</w:t>
      </w:r>
      <w:r>
        <w:rPr>
          <w:rFonts w:hint="eastAsia" w:ascii="仿宋_GB2312" w:hAnsi="仿宋_GB2312" w:cs="仿宋_GB2312"/>
          <w:bCs/>
          <w:color w:val="auto"/>
          <w:sz w:val="32"/>
          <w:szCs w:val="30"/>
          <w:highlight w:val="none"/>
        </w:rPr>
        <w:t>会议，确定了项目领导小组，明确了责任分工：由</w:t>
      </w:r>
      <w:r>
        <w:rPr>
          <w:rFonts w:hint="eastAsia" w:ascii="仿宋_GB2312" w:hAnsi="仿宋_GB2312" w:cs="仿宋_GB2312"/>
          <w:bCs/>
          <w:color w:val="auto"/>
          <w:sz w:val="32"/>
          <w:szCs w:val="30"/>
          <w:highlight w:val="none"/>
          <w:lang w:val="en-US" w:eastAsia="zh-CN"/>
        </w:rPr>
        <w:t>中铭工程设计咨询有限公司喀什分公司</w:t>
      </w:r>
      <w:r>
        <w:rPr>
          <w:rFonts w:hint="eastAsia" w:ascii="仿宋_GB2312" w:hAnsi="仿宋_GB2312" w:cs="仿宋_GB2312"/>
          <w:bCs/>
          <w:color w:val="auto"/>
          <w:sz w:val="32"/>
          <w:szCs w:val="30"/>
          <w:highlight w:val="none"/>
        </w:rPr>
        <w:t>完成项目初步设计，编制了实施方案，项目采用公开招标确定施工单位为</w:t>
      </w:r>
      <w:r>
        <w:rPr>
          <w:rFonts w:hint="eastAsia" w:ascii="仿宋_GB2312" w:hAnsi="仿宋_GB2312" w:cs="仿宋_GB2312"/>
          <w:bCs/>
          <w:color w:val="auto"/>
          <w:sz w:val="32"/>
          <w:szCs w:val="30"/>
          <w:highlight w:val="none"/>
          <w:lang w:val="en-US" w:eastAsia="zh-CN"/>
        </w:rPr>
        <w:t>新疆鑫岐公路工作有限公司</w:t>
      </w:r>
      <w:r>
        <w:rPr>
          <w:rFonts w:hint="eastAsia" w:ascii="仿宋_GB2312" w:hAnsi="仿宋_GB2312" w:cs="仿宋_GB2312"/>
          <w:bCs/>
          <w:color w:val="auto"/>
          <w:sz w:val="32"/>
          <w:szCs w:val="30"/>
          <w:highlight w:val="none"/>
        </w:rPr>
        <w:t>，并签订了项目合同，监理方为</w:t>
      </w:r>
      <w:r>
        <w:rPr>
          <w:rFonts w:hint="eastAsia" w:ascii="仿宋_GB2312" w:hAnsi="仿宋_GB2312" w:cs="仿宋_GB2312"/>
          <w:bCs/>
          <w:color w:val="auto"/>
          <w:sz w:val="32"/>
          <w:szCs w:val="30"/>
          <w:highlight w:val="none"/>
          <w:lang w:val="en-US" w:eastAsia="zh-CN"/>
        </w:rPr>
        <w:t>君利源珺工程咨询有限公司</w:t>
      </w:r>
      <w:r>
        <w:rPr>
          <w:rFonts w:hint="eastAsia" w:ascii="仿宋_GB2312" w:hAnsi="仿宋_GB2312" w:cs="仿宋_GB2312"/>
          <w:bCs/>
          <w:color w:val="auto"/>
          <w:sz w:val="32"/>
          <w:szCs w:val="30"/>
          <w:highlight w:val="none"/>
        </w:rPr>
        <w:t>，并签订了监理合同。项目</w:t>
      </w:r>
      <w:r>
        <w:rPr>
          <w:rFonts w:hint="eastAsia" w:ascii="仿宋_GB2312" w:hAnsi="仿宋_GB2312" w:cs="仿宋_GB2312"/>
          <w:bCs/>
          <w:color w:val="auto"/>
          <w:sz w:val="32"/>
          <w:szCs w:val="30"/>
          <w:highlight w:val="none"/>
          <w:lang w:val="en-US" w:eastAsia="zh-CN"/>
        </w:rPr>
        <w:t>尚未</w:t>
      </w:r>
      <w:r>
        <w:rPr>
          <w:rFonts w:hint="eastAsia" w:ascii="仿宋_GB2312" w:hAnsi="仿宋_GB2312" w:cs="仿宋_GB2312"/>
          <w:bCs/>
          <w:color w:val="auto"/>
          <w:sz w:val="32"/>
          <w:szCs w:val="30"/>
          <w:highlight w:val="none"/>
        </w:rPr>
        <w:t>进行验收，项目</w:t>
      </w:r>
      <w:r>
        <w:rPr>
          <w:rFonts w:hint="eastAsia" w:ascii="仿宋_GB2312" w:hAnsi="仿宋_GB2312" w:cs="仿宋_GB2312"/>
          <w:bCs/>
          <w:color w:val="auto"/>
          <w:sz w:val="32"/>
          <w:szCs w:val="30"/>
          <w:highlight w:val="none"/>
          <w:lang w:val="en-US" w:eastAsia="zh-CN"/>
        </w:rPr>
        <w:t>尚未</w:t>
      </w:r>
      <w:r>
        <w:rPr>
          <w:rFonts w:hint="eastAsia" w:ascii="仿宋_GB2312" w:hAnsi="仿宋_GB2312" w:cs="仿宋_GB2312"/>
          <w:bCs/>
          <w:color w:val="auto"/>
          <w:sz w:val="32"/>
          <w:szCs w:val="30"/>
          <w:highlight w:val="none"/>
        </w:rPr>
        <w:t>竣工决算并移交使用。项目实施过程中制定了</w:t>
      </w:r>
      <w:r>
        <w:rPr>
          <w:rFonts w:hint="eastAsia" w:ascii="仿宋_GB2312" w:hAnsi="仿宋_GB2312" w:cs="仿宋_GB2312"/>
          <w:bCs/>
          <w:color w:val="auto"/>
          <w:sz w:val="32"/>
          <w:szCs w:val="30"/>
          <w:highlight w:val="none"/>
          <w:lang w:val="en-US" w:eastAsia="zh-CN"/>
        </w:rPr>
        <w:t>相关</w:t>
      </w:r>
      <w:r>
        <w:rPr>
          <w:rFonts w:hint="eastAsia" w:ascii="仿宋_GB2312" w:hAnsi="仿宋_GB2312" w:cs="仿宋_GB2312"/>
          <w:bCs/>
          <w:color w:val="auto"/>
          <w:sz w:val="32"/>
          <w:szCs w:val="30"/>
          <w:highlight w:val="none"/>
        </w:rPr>
        <w:t>管理制度。</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3"/>
          <w:rFonts w:hint="eastAsia" w:ascii="仿宋_GB2312" w:hAnsi="仿宋_GB2312" w:cs="仿宋_GB2312"/>
          <w:b w:val="0"/>
          <w:bCs w:val="0"/>
          <w:color w:val="auto"/>
          <w:spacing w:val="-4"/>
          <w:sz w:val="32"/>
          <w:szCs w:val="30"/>
          <w:highlight w:val="none"/>
        </w:rPr>
      </w:pPr>
      <w:r>
        <w:rPr>
          <w:rStyle w:val="13"/>
          <w:rFonts w:hint="eastAsia" w:ascii="仿宋_GB2312" w:hAnsi="仿宋_GB2312" w:cs="仿宋_GB2312"/>
          <w:b w:val="0"/>
          <w:bCs w:val="0"/>
          <w:color w:val="auto"/>
          <w:spacing w:val="-4"/>
          <w:sz w:val="32"/>
          <w:szCs w:val="30"/>
          <w:highlight w:val="none"/>
        </w:rPr>
        <w:t>资金投入情况：本项目总投资</w:t>
      </w:r>
      <w:r>
        <w:rPr>
          <w:rStyle w:val="13"/>
          <w:rFonts w:hint="eastAsia" w:ascii="仿宋_GB2312" w:hAnsi="仿宋_GB2312" w:cs="仿宋_GB2312"/>
          <w:b w:val="0"/>
          <w:bCs w:val="0"/>
          <w:color w:val="auto"/>
          <w:spacing w:val="-4"/>
          <w:sz w:val="32"/>
          <w:szCs w:val="30"/>
          <w:highlight w:val="none"/>
          <w:lang w:val="en-US" w:eastAsia="zh-CN"/>
        </w:rPr>
        <w:t>500</w:t>
      </w:r>
      <w:r>
        <w:rPr>
          <w:rStyle w:val="13"/>
          <w:rFonts w:hint="eastAsia" w:ascii="仿宋_GB2312" w:hAnsi="仿宋_GB2312" w:cs="仿宋_GB2312"/>
          <w:b w:val="0"/>
          <w:bCs w:val="0"/>
          <w:color w:val="auto"/>
          <w:spacing w:val="-4"/>
          <w:sz w:val="32"/>
          <w:szCs w:val="30"/>
          <w:highlight w:val="none"/>
        </w:rPr>
        <w:t>万元，资金来源为中央专项资金。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3"/>
          <w:rFonts w:hint="eastAsia" w:ascii="仿宋_GB2312" w:hAnsi="仿宋_GB2312" w:cs="仿宋_GB2312"/>
          <w:b w:val="0"/>
          <w:color w:val="auto"/>
          <w:spacing w:val="-4"/>
          <w:sz w:val="32"/>
          <w:szCs w:val="30"/>
          <w:highlight w:val="none"/>
        </w:rPr>
      </w:pPr>
      <w:r>
        <w:rPr>
          <w:rStyle w:val="13"/>
          <w:rFonts w:hint="eastAsia" w:ascii="仿宋_GB2312" w:hAnsi="仿宋_GB2312" w:cs="仿宋_GB2312"/>
          <w:b w:val="0"/>
          <w:color w:val="auto"/>
          <w:spacing w:val="-4"/>
          <w:sz w:val="32"/>
          <w:szCs w:val="30"/>
          <w:highlight w:val="none"/>
        </w:rPr>
        <w:t>资金使用情况：根据项目实施情况，项目资金实际支付379.92万元，资金执行率达到</w:t>
      </w:r>
      <w:r>
        <w:rPr>
          <w:rStyle w:val="13"/>
          <w:rFonts w:hint="eastAsia" w:ascii="仿宋_GB2312" w:hAnsi="仿宋_GB2312" w:cs="仿宋_GB2312"/>
          <w:b w:val="0"/>
          <w:color w:val="auto"/>
          <w:spacing w:val="-4"/>
          <w:sz w:val="32"/>
          <w:szCs w:val="30"/>
          <w:highlight w:val="none"/>
          <w:lang w:val="en-US" w:eastAsia="zh-CN"/>
        </w:rPr>
        <w:t>76</w:t>
      </w:r>
      <w:r>
        <w:rPr>
          <w:rStyle w:val="13"/>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3"/>
          <w:rFonts w:hint="eastAsia" w:ascii="仿宋_GB2312"/>
          <w:b w:val="0"/>
          <w:color w:val="auto"/>
          <w:spacing w:val="-4"/>
          <w:sz w:val="32"/>
          <w:highlight w:val="none"/>
        </w:rPr>
      </w:pPr>
      <w:r>
        <w:rPr>
          <w:rStyle w:val="13"/>
          <w:rFonts w:hint="eastAsia" w:ascii="仿宋_GB2312"/>
          <w:b w:val="0"/>
          <w:color w:val="auto"/>
          <w:spacing w:val="-4"/>
          <w:sz w:val="32"/>
          <w:highlight w:val="none"/>
        </w:rPr>
        <w:t>阿图什市玛纳斯社会足球场</w:t>
      </w:r>
      <w:r>
        <w:rPr>
          <w:rStyle w:val="13"/>
          <w:rFonts w:hint="eastAsia" w:ascii="仿宋_GB2312"/>
          <w:b w:val="0"/>
          <w:color w:val="auto"/>
          <w:spacing w:val="-4"/>
          <w:sz w:val="32"/>
          <w:highlight w:val="none"/>
          <w:lang w:val="en-US" w:eastAsia="zh-CN"/>
        </w:rPr>
        <w:t>建设成本：379.92万元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关于下达社会服务设施建设支持工程2024年第一批中央基建投资预算的通知》阿财建【2024】22号文件，下达资金500万元，用于支持项目数量1个；通过实施本项目，进一步改善社会福利、退役军人保障服务基础设施建设条件，加强全民健身设施数量，</w:t>
      </w:r>
      <w:r>
        <w:rPr>
          <w:rFonts w:hint="eastAsia" w:ascii="仿宋_GB2312" w:hAnsi="仿宋_GB2312" w:cs="仿宋_GB2312"/>
          <w:color w:val="auto"/>
          <w:sz w:val="32"/>
          <w:highlight w:val="none"/>
          <w:lang w:eastAsia="zh-CN"/>
        </w:rPr>
        <w:t>推动</w:t>
      </w:r>
      <w:r>
        <w:rPr>
          <w:rFonts w:hint="eastAsia" w:ascii="仿宋_GB2312" w:hAnsi="仿宋_GB2312" w:cs="仿宋_GB2312"/>
          <w:color w:val="auto"/>
          <w:sz w:val="32"/>
          <w:highlight w:val="none"/>
        </w:rPr>
        <w:t>广大群众身边的健身场地有效供给。</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等相关政策文件与规定，绩效评价旨在评价本项目前期审批、实施过程及实施效果，促进预算管理不断完善，加快绩效目标的实现，保证财政资金有效、合理使用，具体绩效评价的目的细分如下：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阿图什市玛纳斯社会足球场项目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（3）激励约束。绩效评价结果应用</w:t>
      </w:r>
      <w:r>
        <w:rPr>
          <w:rFonts w:hint="eastAsia" w:ascii="仿宋_GB2312" w:hAnsi="仿宋_GB2312" w:cs="仿宋_GB2312"/>
          <w:color w:val="auto"/>
          <w:sz w:val="32"/>
          <w:highlight w:val="none"/>
          <w:lang w:eastAsia="zh-CN"/>
        </w:rPr>
        <w:t>、</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在对202</w:t>
      </w:r>
      <w:r>
        <w:rPr>
          <w:rFonts w:ascii="仿宋_GB2312" w:hAnsi="仿宋_GB2312" w:cs="仿宋_GB2312"/>
          <w:color w:val="auto"/>
          <w:sz w:val="32"/>
          <w:highlight w:val="none"/>
        </w:rPr>
        <w:t>4</w:t>
      </w:r>
      <w:r>
        <w:rPr>
          <w:rFonts w:hint="eastAsia" w:ascii="仿宋_GB2312" w:hAnsi="仿宋_GB2312" w:cs="仿宋_GB2312"/>
          <w:color w:val="auto"/>
          <w:sz w:val="32"/>
          <w:highlight w:val="none"/>
        </w:rPr>
        <w:t>年</w:t>
      </w:r>
      <w:r>
        <w:rPr>
          <w:rFonts w:hint="eastAsia" w:ascii="仿宋_GB2312" w:hAnsi="仿宋_GB2312" w:cs="仿宋_GB2312"/>
          <w:color w:val="auto"/>
          <w:sz w:val="32"/>
          <w:highlight w:val="none"/>
          <w:lang w:eastAsia="zh-CN"/>
        </w:rPr>
        <w:t>阿图什市玛纳斯社会足球场项目</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阿图什市玛纳斯社会足球场项目</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阿图什市玛纳斯社会足球场项目</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阿图什市玛纳斯社会足球场项目</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政策</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2568" w:type="dxa"/>
            <w:noWrap w:val="0"/>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noWrap w:val="0"/>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noWrap w:val="0"/>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68" w:type="dxa"/>
            <w:noWrap w:val="0"/>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王 艳</w:t>
            </w:r>
          </w:p>
        </w:tc>
        <w:tc>
          <w:tcPr>
            <w:tcW w:w="1827" w:type="dxa"/>
            <w:noWrap w:val="0"/>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noWrap w:val="0"/>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68" w:type="dxa"/>
            <w:noWrap w:val="0"/>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郭海燕</w:t>
            </w:r>
          </w:p>
        </w:tc>
        <w:tc>
          <w:tcPr>
            <w:tcW w:w="1827" w:type="dxa"/>
            <w:noWrap w:val="0"/>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noWrap w:val="0"/>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68" w:type="dxa"/>
            <w:noWrap w:val="0"/>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谭凤玲</w:t>
            </w:r>
          </w:p>
        </w:tc>
        <w:tc>
          <w:tcPr>
            <w:tcW w:w="1827" w:type="dxa"/>
            <w:noWrap w:val="0"/>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noWrap w:val="0"/>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5"/>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阿图什市玛纳斯社会足球场项目的内容和特征制定了评价指标体系及评价标准以及评价实施方案，修正并确定所需资料清单，最终确定实施方案。</w:t>
      </w:r>
    </w:p>
    <w:p>
      <w:pPr>
        <w:pStyle w:val="25"/>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5"/>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5"/>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5"/>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5"/>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5"/>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5"/>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组织管理、产出与效益效果。在此基础上，以相关的项目数据为基础，综合运用不同的评价方法，结合评价标准和评分规则，阿图什市玛纳斯社会足球场项目综合得分为95.42分，</w:t>
      </w:r>
      <w:r>
        <w:rPr>
          <w:rFonts w:hint="eastAsia" w:ascii="仿宋_GB2312" w:hAnsi="Cambria" w:eastAsia="仿宋_GB2312"/>
          <w:color w:val="auto"/>
          <w:sz w:val="32"/>
          <w:szCs w:val="32"/>
          <w:highlight w:val="none"/>
        </w:rPr>
        <w:t>评价结果为优。</w:t>
      </w:r>
    </w:p>
    <w:p>
      <w:pPr>
        <w:pStyle w:val="2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ascii="仿宋_GB2312" w:hAnsi="仿宋_GB2312" w:eastAsia="仿宋_GB2312" w:cs="仿宋_GB2312"/>
          <w:b/>
          <w:color w:val="auto"/>
          <w:sz w:val="32"/>
          <w:szCs w:val="32"/>
          <w:highlight w:val="none"/>
          <w:lang w:val="en-US" w:eastAsia="zh-CN" w:bidi="ar-SA"/>
        </w:rPr>
        <w:t>4</w:t>
      </w:r>
      <w:r>
        <w:rPr>
          <w:rFonts w:hint="eastAsia" w:ascii="仿宋_GB2312" w:hAnsi="仿宋_GB2312" w:eastAsia="仿宋_GB2312" w:cs="仿宋_GB2312"/>
          <w:b/>
          <w:color w:val="auto"/>
          <w:sz w:val="32"/>
          <w:szCs w:val="32"/>
          <w:highlight w:val="none"/>
          <w:lang w:val="en-US" w:eastAsia="zh-CN" w:bidi="ar-SA"/>
        </w:rPr>
        <w:t>年阿图什市玛纳斯社会足球场项目评价得分情况</w:t>
      </w:r>
    </w:p>
    <w:tbl>
      <w:tblPr>
        <w:tblStyle w:val="10"/>
        <w:tblW w:w="9309" w:type="dxa"/>
        <w:jc w:val="center"/>
        <w:tblLayout w:type="fixed"/>
        <w:tblCellMar>
          <w:top w:w="0" w:type="dxa"/>
          <w:left w:w="10" w:type="dxa"/>
          <w:bottom w:w="0" w:type="dxa"/>
          <w:right w:w="10" w:type="dxa"/>
        </w:tblCellMar>
      </w:tblPr>
      <w:tblGrid>
        <w:gridCol w:w="1447"/>
        <w:gridCol w:w="2045"/>
        <w:gridCol w:w="1951"/>
        <w:gridCol w:w="3866"/>
      </w:tblGrid>
      <w:tr>
        <w:tblPrEx>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noWrap w:val="0"/>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noWrap w:val="0"/>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noWrap w:val="0"/>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noWrap w:val="0"/>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CellMar>
            <w:top w:w="0" w:type="dxa"/>
            <w:left w:w="10" w:type="dxa"/>
            <w:bottom w:w="0" w:type="dxa"/>
            <w:right w:w="10" w:type="dxa"/>
          </w:tblCellMar>
        </w:tblPrEx>
        <w:trPr>
          <w:trHeight w:val="618" w:hRule="exact"/>
          <w:jc w:val="center"/>
        </w:trPr>
        <w:tc>
          <w:tcPr>
            <w:tcW w:w="1447" w:type="dxa"/>
            <w:tcBorders>
              <w:top w:val="single" w:color="auto" w:sz="4" w:space="0"/>
              <w:left w:val="single" w:color="auto" w:sz="4" w:space="0"/>
            </w:tcBorders>
            <w:shd w:val="clear" w:color="auto" w:fill="FFFFFF"/>
            <w:noWrap w:val="0"/>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noWrap w:val="0"/>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noWrap w:val="0"/>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noWrap w:val="0"/>
            <w:vAlign w:val="top"/>
          </w:tcPr>
          <w:p>
            <w:pPr>
              <w:pStyle w:val="31"/>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CellMar>
            <w:top w:w="0" w:type="dxa"/>
            <w:left w:w="10" w:type="dxa"/>
            <w:bottom w:w="0" w:type="dxa"/>
            <w:right w:w="10" w:type="dxa"/>
          </w:tblCellMar>
        </w:tblPrEx>
        <w:trPr>
          <w:trHeight w:val="607" w:hRule="exact"/>
          <w:jc w:val="center"/>
        </w:trPr>
        <w:tc>
          <w:tcPr>
            <w:tcW w:w="1447" w:type="dxa"/>
            <w:tcBorders>
              <w:top w:val="single" w:color="auto" w:sz="4" w:space="0"/>
              <w:left w:val="single" w:color="auto" w:sz="4" w:space="0"/>
            </w:tcBorders>
            <w:shd w:val="clear" w:color="auto" w:fill="FFFFFF"/>
            <w:noWrap w:val="0"/>
            <w:vAlign w:val="center"/>
          </w:tcPr>
          <w:p>
            <w:pPr>
              <w:pStyle w:val="31"/>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noWrap w:val="0"/>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noWrap w:val="0"/>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15.8</w:t>
            </w:r>
          </w:p>
        </w:tc>
        <w:tc>
          <w:tcPr>
            <w:tcW w:w="3866" w:type="dxa"/>
            <w:tcBorders>
              <w:top w:val="single" w:color="auto" w:sz="4" w:space="0"/>
              <w:left w:val="single" w:color="auto" w:sz="4" w:space="0"/>
              <w:right w:val="single" w:color="auto" w:sz="4" w:space="0"/>
            </w:tcBorders>
            <w:shd w:val="clear" w:color="auto" w:fill="FFFFFF"/>
            <w:noWrap w:val="0"/>
            <w:vAlign w:val="bottom"/>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预算执行率扣1.2分</w:t>
            </w:r>
          </w:p>
        </w:tc>
      </w:tr>
      <w:tr>
        <w:tblPrEx>
          <w:tblCellMar>
            <w:top w:w="0" w:type="dxa"/>
            <w:left w:w="10" w:type="dxa"/>
            <w:bottom w:w="0" w:type="dxa"/>
            <w:right w:w="10" w:type="dxa"/>
          </w:tblCellMar>
        </w:tblPrEx>
        <w:trPr>
          <w:trHeight w:val="1143" w:hRule="exact"/>
          <w:jc w:val="center"/>
        </w:trPr>
        <w:tc>
          <w:tcPr>
            <w:tcW w:w="1447" w:type="dxa"/>
            <w:tcBorders>
              <w:top w:val="single" w:color="auto" w:sz="4" w:space="0"/>
              <w:left w:val="single" w:color="auto" w:sz="4" w:space="0"/>
            </w:tcBorders>
            <w:shd w:val="clear" w:color="auto" w:fill="FFFFFF"/>
            <w:noWrap w:val="0"/>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noWrap w:val="0"/>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noWrap w:val="0"/>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26.62</w:t>
            </w:r>
          </w:p>
        </w:tc>
        <w:tc>
          <w:tcPr>
            <w:tcW w:w="3866" w:type="dxa"/>
            <w:tcBorders>
              <w:top w:val="single" w:color="auto" w:sz="4" w:space="0"/>
              <w:left w:val="single" w:color="auto" w:sz="4" w:space="0"/>
              <w:right w:val="single" w:color="auto" w:sz="4" w:space="0"/>
            </w:tcBorders>
            <w:shd w:val="clear" w:color="auto" w:fill="FFFFFF"/>
            <w:noWrap w:val="0"/>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质量指标扣1.7分</w:t>
            </w:r>
          </w:p>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成本指标扣1.68分</w:t>
            </w:r>
          </w:p>
        </w:tc>
      </w:tr>
      <w:tr>
        <w:tblPrEx>
          <w:tblCellMar>
            <w:top w:w="0" w:type="dxa"/>
            <w:left w:w="10" w:type="dxa"/>
            <w:bottom w:w="0" w:type="dxa"/>
            <w:right w:w="10" w:type="dxa"/>
          </w:tblCellMar>
        </w:tblPrEx>
        <w:trPr>
          <w:trHeight w:val="645" w:hRule="exact"/>
          <w:jc w:val="center"/>
        </w:trPr>
        <w:tc>
          <w:tcPr>
            <w:tcW w:w="1447" w:type="dxa"/>
            <w:tcBorders>
              <w:top w:val="single" w:color="auto" w:sz="4" w:space="0"/>
              <w:left w:val="single" w:color="auto" w:sz="4" w:space="0"/>
              <w:bottom w:val="single" w:color="auto" w:sz="4" w:space="0"/>
            </w:tcBorders>
            <w:shd w:val="clear" w:color="auto" w:fill="FFFFFF"/>
            <w:noWrap w:val="0"/>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noWrap w:val="0"/>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noWrap w:val="0"/>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spacing w:line="560" w:lineRule="exact"/>
              <w:rPr>
                <w:rFonts w:hint="eastAsia" w:ascii="仿宋_GB2312" w:hAnsi="仿宋_GB2312" w:cs="仿宋_GB2312"/>
                <w:color w:val="auto"/>
                <w:sz w:val="32"/>
                <w:szCs w:val="32"/>
                <w:highlight w:val="none"/>
              </w:rPr>
            </w:pPr>
          </w:p>
        </w:tc>
      </w:tr>
      <w:tr>
        <w:tblPrEx>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noWrap w:val="0"/>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noWrap w:val="0"/>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noWrap w:val="0"/>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95.42</w:t>
            </w:r>
          </w:p>
        </w:tc>
        <w:tc>
          <w:tcPr>
            <w:tcW w:w="386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阿图什市玛纳斯社会足球场项目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年已完成阿图什市玛纳斯社会足球场</w:t>
      </w:r>
      <w:r>
        <w:rPr>
          <w:rFonts w:hint="eastAsia" w:ascii="仿宋_GB2312" w:hAnsi="仿宋_GB2312" w:cs="仿宋_GB2312"/>
          <w:color w:val="auto"/>
          <w:sz w:val="32"/>
          <w:szCs w:val="32"/>
          <w:highlight w:val="none"/>
          <w:lang w:val="en-US" w:eastAsia="zh-CN"/>
        </w:rPr>
        <w:t>建设项目工程进度95%</w:t>
      </w:r>
      <w:r>
        <w:rPr>
          <w:rFonts w:hint="eastAsia" w:ascii="仿宋_GB2312" w:hAnsi="仿宋_GB2312" w:cs="仿宋_GB2312"/>
          <w:color w:val="auto"/>
          <w:sz w:val="32"/>
          <w:szCs w:val="32"/>
          <w:highlight w:val="none"/>
        </w:rPr>
        <w:t>；通过该项目的实施进一步改善社会福利、退役军人保障服务基础设施建设条件，加强全民健身设施数量，</w:t>
      </w:r>
      <w:r>
        <w:rPr>
          <w:rFonts w:hint="eastAsia" w:ascii="仿宋_GB2312" w:hAnsi="仿宋_GB2312" w:cs="仿宋_GB2312"/>
          <w:color w:val="auto"/>
          <w:sz w:val="32"/>
          <w:szCs w:val="32"/>
          <w:highlight w:val="none"/>
          <w:lang w:eastAsia="zh-CN"/>
        </w:rPr>
        <w:t>推动</w:t>
      </w:r>
      <w:r>
        <w:rPr>
          <w:rFonts w:hint="eastAsia" w:ascii="仿宋_GB2312" w:hAnsi="仿宋_GB2312" w:cs="仿宋_GB2312"/>
          <w:color w:val="auto"/>
          <w:sz w:val="32"/>
          <w:szCs w:val="32"/>
          <w:highlight w:val="none"/>
        </w:rPr>
        <w:t>广大群众身边的健身场地有效供给。</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阿图什市玛纳斯社会足球场项目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379.92</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95.42</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7"/>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阿图什市玛纳斯社会足球场项目</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阿图什市玛纳斯社会足球场项目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阿图什市玛纳斯社会足球场项目</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阿图什市玛纳斯社会足球场</w:t>
      </w:r>
      <w:r>
        <w:rPr>
          <w:rFonts w:hint="eastAsia" w:ascii="仿宋_GB2312" w:hAnsi="仿宋_GB2312" w:cs="仿宋_GB2312"/>
          <w:color w:val="auto"/>
          <w:sz w:val="32"/>
          <w:szCs w:val="32"/>
          <w:highlight w:val="none"/>
          <w:lang w:val="en-US" w:eastAsia="zh-CN"/>
        </w:rPr>
        <w:t>建设资金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阿图什市玛纳斯社会足球场项目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数量指标为支持项目数量，预期指标值是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1个，指标达到预期目标。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质量指标为可行性研究规范性，预期指标值是，实际完成值是，指标达到预期目标。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质量指标为资金使用合规率，预期指标值是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76%，指标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达到预期目标。原因：项目目前已完成工程量95%，剩余资金尚未支付，待项目完工后进行支付；措施：加快施工进度，提高工作执行进度，尽早支付剩余资金，减少偏差。</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质量指标为工程量完成率，预期指标值是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达到预期目标。原因：项目目前已完成工程量95%，剩余资金尚未支付，待项目完工后进行支付；措施：加快施工进度，提高工作执行进度，尽早支付剩余资金，减少偏差。</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时效指标为项目按计划开工率，预期指标值是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成本指标为建设项目投资预算控制率，预期指标值是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76%，指标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达到预期目标。原因：项目目前已完成工程量95%，剩余资金尚未支付，待项目完工后进行支付；措施：加快施工进度，提高工作执行进度，尽早支付剩余资金，减少偏差。</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指标为改善全民健身设施，预期指标值是有效改善，实际完成值是有效改善，指标达到预期目标。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w:t>
      </w:r>
      <w:r>
        <w:rPr>
          <w:rFonts w:hint="eastAsia" w:ascii="仿宋_GB2312"/>
          <w:color w:val="auto"/>
          <w:sz w:val="32"/>
          <w:szCs w:val="32"/>
          <w:highlight w:val="none"/>
          <w:lang w:val="en-US" w:eastAsia="zh-CN"/>
        </w:rPr>
        <w:t>为群众满意度，预期指标值是大于等于95%，实际完成值是等于95%，指标达到预期目标。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2"/>
          <w:szCs w:val="32"/>
          <w:highlight w:val="none"/>
        </w:rPr>
      </w:pPr>
      <w:r>
        <w:rPr>
          <w:rFonts w:hint="eastAsia"/>
          <w:color w:val="auto"/>
          <w:sz w:val="32"/>
          <w:highlight w:val="none"/>
        </w:rPr>
        <w:t>本项目全年预算数</w:t>
      </w:r>
      <w:r>
        <w:rPr>
          <w:rFonts w:hint="eastAsia"/>
          <w:color w:val="auto"/>
          <w:sz w:val="32"/>
          <w:highlight w:val="none"/>
          <w:lang w:val="en-US" w:eastAsia="zh-CN"/>
        </w:rPr>
        <w:t>500</w:t>
      </w:r>
      <w:r>
        <w:rPr>
          <w:rFonts w:hint="eastAsia"/>
          <w:color w:val="auto"/>
          <w:sz w:val="32"/>
          <w:highlight w:val="none"/>
        </w:rPr>
        <w:t>万元，执行数</w:t>
      </w:r>
      <w:r>
        <w:rPr>
          <w:rFonts w:hint="eastAsia"/>
          <w:color w:val="auto"/>
          <w:sz w:val="32"/>
          <w:highlight w:val="none"/>
          <w:lang w:val="en-US" w:eastAsia="zh-CN"/>
        </w:rPr>
        <w:t>379.92</w:t>
      </w:r>
      <w:r>
        <w:rPr>
          <w:rFonts w:hint="eastAsia"/>
          <w:color w:val="auto"/>
          <w:sz w:val="32"/>
          <w:highlight w:val="none"/>
        </w:rPr>
        <w:t>万元，执行率</w:t>
      </w:r>
      <w:r>
        <w:rPr>
          <w:rFonts w:hint="eastAsia"/>
          <w:color w:val="auto"/>
          <w:sz w:val="32"/>
          <w:highlight w:val="none"/>
          <w:lang w:val="en-US" w:eastAsia="zh-CN"/>
        </w:rPr>
        <w:t>76</w:t>
      </w:r>
      <w:r>
        <w:rPr>
          <w:rFonts w:hint="eastAsia"/>
          <w:color w:val="auto"/>
          <w:sz w:val="32"/>
          <w:highlight w:val="none"/>
        </w:rPr>
        <w:t>%，绩效指标完成率</w:t>
      </w:r>
      <w:r>
        <w:rPr>
          <w:rFonts w:hint="eastAsia"/>
          <w:color w:val="auto"/>
          <w:sz w:val="32"/>
          <w:highlight w:val="none"/>
          <w:lang w:val="en-US" w:eastAsia="zh-CN"/>
        </w:rPr>
        <w:t>93.4</w:t>
      </w:r>
      <w:r>
        <w:rPr>
          <w:rFonts w:hint="eastAsia"/>
          <w:color w:val="auto"/>
          <w:sz w:val="32"/>
          <w:highlight w:val="none"/>
        </w:rPr>
        <w:t>%，偏差率</w:t>
      </w:r>
      <w:r>
        <w:rPr>
          <w:rFonts w:hint="eastAsia"/>
          <w:color w:val="auto"/>
          <w:sz w:val="32"/>
          <w:highlight w:val="none"/>
          <w:lang w:val="en-US" w:eastAsia="zh-CN"/>
        </w:rPr>
        <w:t>17.4</w:t>
      </w:r>
      <w:r>
        <w:rPr>
          <w:rFonts w:hint="eastAsia"/>
          <w:color w:val="auto"/>
          <w:sz w:val="32"/>
          <w:highlight w:val="none"/>
        </w:rPr>
        <w:t>%。偏差原因：项目目前已完成工程量95%，剩余资金尚未支付，待项目完工后进行支付。</w:t>
      </w:r>
    </w:p>
    <w:p>
      <w:pPr>
        <w:pStyle w:val="32"/>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3"/>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3"/>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3"/>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健全制度，加强督促。针对项目实施中存在的问题，进一步完善相关制度，加强督促检查，确保质量安全和建设进度；同时及时完善资料。</w:t>
      </w:r>
    </w:p>
    <w:p>
      <w:pPr>
        <w:pStyle w:val="32"/>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3"/>
        <w:keepNext w:val="0"/>
        <w:keepLines w:val="0"/>
        <w:spacing w:before="0" w:after="0" w:line="560" w:lineRule="exact"/>
        <w:ind w:firstLine="640"/>
        <w:rPr>
          <w:rFonts w:hint="eastAsia" w:ascii="仿宋_GB2312" w:hAnsi="仿宋" w:eastAsia="仿宋_GB2312" w:cs="宋体"/>
          <w:b w:val="0"/>
          <w:color w:val="auto"/>
          <w:kern w:val="2"/>
          <w:highlight w:val="none"/>
          <w:lang w:val="en-US" w:eastAsia="zh-CN"/>
        </w:rPr>
      </w:pPr>
      <w:r>
        <w:rPr>
          <w:rFonts w:hint="eastAsia" w:ascii="仿宋_GB2312" w:hAnsi="仿宋" w:eastAsia="仿宋_GB2312" w:cs="宋体"/>
          <w:b w:val="0"/>
          <w:color w:val="auto"/>
          <w:kern w:val="2"/>
          <w:highlight w:val="none"/>
          <w:lang w:val="en-US" w:eastAsia="zh-CN"/>
        </w:rPr>
        <w:t>无。</w:t>
      </w: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0"/>
        <w:tblW w:w="985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noWrap w:val="0"/>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3.8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noWrap w:val="0"/>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5.3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noWrap w:val="0"/>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5.32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noWrap w:val="0"/>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95.42</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3"/>
      <w:numFmt w:val="decimal"/>
      <w:suff w:val="nothing"/>
      <w:lvlText w:val="%1．"/>
      <w:lvlJc w:val="left"/>
      <w:rPr>
        <w:rFonts w:hint="default"/>
        <w:b/>
        <w:bCs/>
        <w:color w:val="auto"/>
      </w:rPr>
    </w:lvl>
  </w:abstractNum>
  <w:abstractNum w:abstractNumId="1">
    <w:nsid w:val="0053208E"/>
    <w:multiLevelType w:val="multilevel"/>
    <w:tmpl w:val="0053208E"/>
    <w:lvl w:ilvl="0" w:tentative="0">
      <w:start w:val="1"/>
      <w:numFmt w:val="chineseCountingThousand"/>
      <w:pStyle w:val="32"/>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9ADCABA"/>
    <w:multiLevelType w:val="singleLevel"/>
    <w:tmpl w:val="59ADCABA"/>
    <w:lvl w:ilvl="0" w:tentative="0">
      <w:start w:val="2"/>
      <w:numFmt w:val="decimal"/>
      <w:suff w:val="nothing"/>
      <w:lvlText w:val="%1．"/>
      <w:lvlJc w:val="left"/>
      <w:rPr>
        <w:rFonts w:hint="default"/>
        <w:b/>
        <w:bC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384F32AA"/>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b/>
      <w:bCs/>
    </w:rPr>
  </w:style>
  <w:style w:type="paragraph" w:customStyle="1" w:styleId="14">
    <w:name w:val="Comment Text"/>
    <w:basedOn w:val="1"/>
    <w:link w:val="19"/>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uiPriority w:val="0"/>
    <w:rPr>
      <w:sz w:val="21"/>
      <w:szCs w:val="21"/>
    </w:rPr>
  </w:style>
  <w:style w:type="character" w:customStyle="1" w:styleId="17">
    <w:name w:val="标题 1 字符"/>
    <w:link w:val="3"/>
    <w:qFormat/>
    <w:uiPriority w:val="0"/>
    <w:rPr>
      <w:rFonts w:eastAsia="仿宋_GB2312"/>
      <w:b/>
      <w:bCs/>
      <w:kern w:val="44"/>
      <w:sz w:val="44"/>
      <w:szCs w:val="44"/>
    </w:rPr>
  </w:style>
  <w:style w:type="character" w:customStyle="1" w:styleId="18">
    <w:name w:val="标题 2 字符"/>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Body text|1_"/>
    <w:link w:val="25"/>
    <w:uiPriority w:val="0"/>
    <w:rPr>
      <w:rFonts w:ascii="宋体" w:hAnsi="宋体" w:cs="宋体"/>
      <w:kern w:val="2"/>
      <w:sz w:val="30"/>
      <w:szCs w:val="30"/>
      <w:lang w:val="zh-TW" w:eastAsia="zh-TW" w:bidi="zh-TW"/>
    </w:rPr>
  </w:style>
  <w:style w:type="paragraph" w:customStyle="1" w:styleId="25">
    <w:name w:val="Body text|1"/>
    <w:basedOn w:val="1"/>
    <w:link w:val="24"/>
    <w:qFormat/>
    <w:uiPriority w:val="0"/>
    <w:pPr>
      <w:spacing w:line="420" w:lineRule="auto"/>
      <w:ind w:firstLine="400"/>
    </w:pPr>
    <w:rPr>
      <w:rFonts w:ascii="宋体" w:hAnsi="宋体" w:eastAsia="宋体" w:cs="宋体"/>
      <w:szCs w:val="30"/>
      <w:lang w:val="zh-TW" w:eastAsia="zh-TW" w:bidi="zh-TW"/>
    </w:rPr>
  </w:style>
  <w:style w:type="character" w:customStyle="1" w:styleId="26">
    <w:name w:val="闻政正文 Char"/>
    <w:link w:val="27"/>
    <w:qFormat/>
    <w:uiPriority w:val="0"/>
    <w:rPr>
      <w:rFonts w:eastAsia="仿宋_GB2312"/>
      <w:sz w:val="28"/>
      <w:szCs w:val="28"/>
    </w:rPr>
  </w:style>
  <w:style w:type="paragraph" w:customStyle="1" w:styleId="27">
    <w:name w:val="闻政正文"/>
    <w:basedOn w:val="1"/>
    <w:link w:val="26"/>
    <w:qFormat/>
    <w:uiPriority w:val="0"/>
    <w:pPr>
      <w:spacing w:line="500" w:lineRule="exact"/>
      <w:ind w:firstLine="560" w:firstLineChars="200"/>
    </w:pPr>
    <w:rPr>
      <w:kern w:val="0"/>
      <w:sz w:val="28"/>
      <w:szCs w:val="28"/>
    </w:rPr>
  </w:style>
  <w:style w:type="character" w:customStyle="1" w:styleId="28">
    <w:name w:val="闻政-正文三级标题 Char"/>
    <w:link w:val="29"/>
    <w:uiPriority w:val="3"/>
    <w:rPr>
      <w:rFonts w:eastAsia="仿宋_GB2312"/>
      <w:b/>
      <w:snapToGrid w:val="0"/>
      <w:sz w:val="28"/>
      <w:szCs w:val="28"/>
    </w:rPr>
  </w:style>
  <w:style w:type="paragraph" w:customStyle="1" w:styleId="29">
    <w:name w:val="闻政-正文三级标题"/>
    <w:basedOn w:val="1"/>
    <w:next w:val="1"/>
    <w:link w:val="28"/>
    <w:qFormat/>
    <w:uiPriority w:val="3"/>
    <w:pPr>
      <w:widowControl/>
      <w:spacing w:before="120" w:after="60" w:line="500" w:lineRule="exact"/>
      <w:ind w:left="200" w:leftChars="200"/>
    </w:pPr>
    <w:rPr>
      <w:b/>
      <w:snapToGrid w:val="0"/>
      <w:kern w:val="0"/>
      <w:sz w:val="28"/>
      <w:szCs w:val="28"/>
    </w:rPr>
  </w:style>
  <w:style w:type="paragraph" w:styleId="30">
    <w:name w:val="List Paragraph"/>
    <w:basedOn w:val="1"/>
    <w:qFormat/>
    <w:uiPriority w:val="34"/>
    <w:pPr>
      <w:ind w:firstLine="420" w:firstLineChars="200"/>
    </w:pPr>
    <w:rPr>
      <w:rFonts w:ascii="Calibri" w:hAnsi="Calibri" w:eastAsia="宋体" w:cs="Times New Roman"/>
      <w:sz w:val="21"/>
      <w:szCs w:val="21"/>
    </w:rPr>
  </w:style>
  <w:style w:type="paragraph" w:customStyle="1" w:styleId="31">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2">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3">
    <w:name w:val="标题1"/>
    <w:basedOn w:val="3"/>
    <w:next w:val="1"/>
    <w:qFormat/>
    <w:uiPriority w:val="0"/>
    <w:pPr>
      <w:spacing w:before="120" w:after="120" w:line="500" w:lineRule="exact"/>
      <w:ind w:firstLine="200" w:firstLineChars="200"/>
    </w:pPr>
    <w:rPr>
      <w:rFonts w:eastAsia="黑体"/>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F75CA8B2E01846F2932771C27AD79AED_13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e61b6572-8598-40de-a02f-1a7f0db5db25}">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1</TotalTime>
  <ScaleCrop>false</ScaleCrop>
  <LinksUpToDate>false</LinksUpToDate>
  <CharactersWithSpaces>9491</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2026-01-12T08:25:47Z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F75CA8B2E01846F2932771C27AD79AED_13</vt:lpwstr>
  </property>
  <property fmtid="{D5CDD505-2E9C-101B-9397-08002B2CF9AE}" pid="4" name="KSOTemplateDocerSaveRecord">
    <vt:lpwstr>eyJoZGlkIjoiYzZkNzQ4ZWFiZmQ4NTRhOWRkZTk3YTMwMjlmMmZhYmUiLCJ1c2VySWQiOiI1NzgxMjU4NDIifQ_x003D__x003D_</vt:lpwstr>
  </property>
</Properties>
</file>