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工作经费项目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项目名称：工作经费项目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项目单位：中国人民政治协商会议阿图什市委员会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主管部门：中国人民政治协商会议阿图什市委员会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工作经费项目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cs="仿宋_GB2312"/>
          <w:color w:val="auto"/>
          <w:sz w:val="32"/>
          <w:szCs w:val="32"/>
          <w:highlight w:val="none"/>
        </w:rPr>
        <w:t>深入学习贯彻落实《中共中央关于新时代加强和改进人民政协工作的意见》和自治区党委、自治州党委政协工作会议精神，深刻领会、准确把握中央政协工作会议对人民政协性质定位作出的新概括、对人民政协职能作用赋予的新内涵、对加强和改进人民政协工作做出的新部署，深刻领会、准确把握自治区党委、州委和市委对人民政协工作的新要求，坚定不移把党和人民政协工作的要求落到实处</w:t>
      </w:r>
      <w:r>
        <w:rPr>
          <w:rFonts w:hint="eastAsia" w:ascii="仿宋_GB2312" w:hAnsi="仿宋_GB2312" w:cs="仿宋_GB2312"/>
          <w:color w:val="auto"/>
          <w:sz w:val="32"/>
          <w:szCs w:val="32"/>
          <w:highlight w:val="none"/>
          <w:lang w:eastAsia="zh-CN"/>
        </w:rPr>
        <w:t>。</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自治州领导班子思想建设工作会议精神和市委八届八次全会精神，该项目资金用于办公室日常和3个专委会日常开支：购置办公用品数量5批，购买办公电脑扫描仪3台，，采购订报纸1批，购买办公文化墙2批，采购慰问活动用品5批，达到确保市政协工作有质量完成效果，保障各项工作正常进行。</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国人民政治协商会议阿图什市委员会,实施单位为中国人民政治协商会议阿图什市委员会，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hAnsi="仿宋_GB2312" w:cs="仿宋_GB2312"/>
          <w:b w:val="0"/>
          <w:bCs w:val="0"/>
          <w:color w:val="auto"/>
          <w:spacing w:val="-4"/>
          <w:sz w:val="32"/>
          <w:szCs w:val="30"/>
          <w:highlight w:val="none"/>
        </w:rPr>
      </w:pPr>
      <w:r>
        <w:rPr>
          <w:rStyle w:val="13"/>
          <w:rFonts w:hint="eastAsia" w:ascii="仿宋_GB2312" w:hAnsi="仿宋_GB2312" w:cs="仿宋_GB2312"/>
          <w:b w:val="0"/>
          <w:bCs w:val="0"/>
          <w:color w:val="auto"/>
          <w:spacing w:val="-4"/>
          <w:sz w:val="32"/>
          <w:szCs w:val="30"/>
          <w:highlight w:val="none"/>
        </w:rPr>
        <w:t>资金投入情况：本项目总投资</w:t>
      </w:r>
      <w:r>
        <w:rPr>
          <w:rStyle w:val="13"/>
          <w:rFonts w:hint="eastAsia" w:ascii="仿宋_GB2312" w:hAnsi="仿宋_GB2312" w:cs="仿宋_GB2312"/>
          <w:b w:val="0"/>
          <w:bCs w:val="0"/>
          <w:color w:val="auto"/>
          <w:spacing w:val="-4"/>
          <w:sz w:val="32"/>
          <w:szCs w:val="30"/>
          <w:highlight w:val="none"/>
          <w:lang w:val="en-US" w:eastAsia="zh-CN"/>
        </w:rPr>
        <w:t>12</w:t>
      </w:r>
      <w:r>
        <w:rPr>
          <w:rStyle w:val="13"/>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hAnsi="仿宋_GB2312" w:cs="仿宋_GB2312"/>
          <w:b w:val="0"/>
          <w:color w:val="auto"/>
          <w:spacing w:val="-4"/>
          <w:sz w:val="32"/>
          <w:szCs w:val="30"/>
          <w:highlight w:val="none"/>
        </w:rPr>
      </w:pPr>
      <w:r>
        <w:rPr>
          <w:rStyle w:val="13"/>
          <w:rFonts w:hint="eastAsia" w:ascii="仿宋_GB2312" w:hAnsi="仿宋_GB2312" w:cs="仿宋_GB2312"/>
          <w:b w:val="0"/>
          <w:color w:val="auto"/>
          <w:spacing w:val="-4"/>
          <w:sz w:val="32"/>
          <w:szCs w:val="30"/>
          <w:highlight w:val="none"/>
        </w:rPr>
        <w:t>资金使用情况：根据项目实施情况，项目资金实际支付</w:t>
      </w:r>
      <w:r>
        <w:rPr>
          <w:rStyle w:val="13"/>
          <w:rFonts w:hint="eastAsia" w:ascii="仿宋_GB2312" w:hAnsi="仿宋_GB2312" w:cs="仿宋_GB2312"/>
          <w:b w:val="0"/>
          <w:color w:val="auto"/>
          <w:spacing w:val="-4"/>
          <w:sz w:val="32"/>
          <w:szCs w:val="30"/>
          <w:highlight w:val="none"/>
          <w:lang w:val="en-US" w:eastAsia="zh-CN"/>
        </w:rPr>
        <w:t>12</w:t>
      </w:r>
      <w:r>
        <w:rPr>
          <w:rStyle w:val="13"/>
          <w:rFonts w:hint="eastAsia" w:ascii="仿宋_GB2312" w:hAnsi="仿宋_GB2312" w:cs="仿宋_GB2312"/>
          <w:b w:val="0"/>
          <w:color w:val="auto"/>
          <w:spacing w:val="-4"/>
          <w:sz w:val="32"/>
          <w:szCs w:val="30"/>
          <w:highlight w:val="none"/>
        </w:rPr>
        <w:t>万元，资金执行率达到</w:t>
      </w:r>
      <w:r>
        <w:rPr>
          <w:rStyle w:val="13"/>
          <w:rFonts w:hint="eastAsia" w:ascii="仿宋_GB2312" w:hAnsi="仿宋_GB2312" w:cs="仿宋_GB2312"/>
          <w:b w:val="0"/>
          <w:color w:val="auto"/>
          <w:spacing w:val="-4"/>
          <w:sz w:val="32"/>
          <w:szCs w:val="30"/>
          <w:highlight w:val="none"/>
          <w:lang w:val="en-US" w:eastAsia="zh-CN"/>
        </w:rPr>
        <w:t>100</w:t>
      </w:r>
      <w:r>
        <w:rPr>
          <w:rStyle w:val="13"/>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b w:val="0"/>
          <w:color w:val="auto"/>
          <w:spacing w:val="-4"/>
          <w:sz w:val="32"/>
          <w:highlight w:val="none"/>
        </w:rPr>
      </w:pPr>
      <w:r>
        <w:rPr>
          <w:rStyle w:val="13"/>
          <w:rFonts w:hint="eastAsia" w:ascii="仿宋_GB2312"/>
          <w:b w:val="0"/>
          <w:color w:val="auto"/>
          <w:spacing w:val="-4"/>
          <w:sz w:val="32"/>
          <w:highlight w:val="none"/>
        </w:rPr>
        <w:t>采购办公用品成本</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rPr>
        <w:t>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b w:val="0"/>
          <w:color w:val="auto"/>
          <w:spacing w:val="-4"/>
          <w:sz w:val="32"/>
          <w:highlight w:val="none"/>
        </w:rPr>
      </w:pPr>
      <w:r>
        <w:rPr>
          <w:rStyle w:val="13"/>
          <w:rFonts w:hint="eastAsia" w:ascii="仿宋_GB2312"/>
          <w:b w:val="0"/>
          <w:color w:val="auto"/>
          <w:spacing w:val="-4"/>
          <w:sz w:val="32"/>
          <w:highlight w:val="none"/>
        </w:rPr>
        <w:t>购买办公电脑扫描仪、彩色打印机成本</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rPr>
        <w:t>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b w:val="0"/>
          <w:color w:val="auto"/>
          <w:spacing w:val="-4"/>
          <w:sz w:val="32"/>
          <w:highlight w:val="none"/>
        </w:rPr>
      </w:pPr>
      <w:r>
        <w:rPr>
          <w:rStyle w:val="13"/>
          <w:rFonts w:hint="eastAsia" w:ascii="仿宋_GB2312"/>
          <w:b w:val="0"/>
          <w:color w:val="auto"/>
          <w:spacing w:val="-4"/>
          <w:sz w:val="32"/>
          <w:highlight w:val="none"/>
        </w:rPr>
        <w:t>采购慰问活动用品成本</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rPr>
        <w:t>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b w:val="0"/>
          <w:color w:val="auto"/>
          <w:spacing w:val="-4"/>
          <w:sz w:val="32"/>
          <w:highlight w:val="none"/>
        </w:rPr>
      </w:pPr>
      <w:r>
        <w:rPr>
          <w:rStyle w:val="13"/>
          <w:rFonts w:hint="eastAsia" w:ascii="仿宋_GB2312"/>
          <w:b w:val="0"/>
          <w:color w:val="auto"/>
          <w:spacing w:val="-4"/>
          <w:sz w:val="32"/>
          <w:highlight w:val="none"/>
        </w:rPr>
        <w:t>订报纸成本</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lang w:val="en-US" w:eastAsia="zh-CN"/>
        </w:rPr>
        <w:t>2</w:t>
      </w:r>
      <w:r>
        <w:rPr>
          <w:rStyle w:val="13"/>
          <w:rFonts w:hint="eastAsia" w:ascii="仿宋_GB2312"/>
          <w:b w:val="0"/>
          <w:color w:val="auto"/>
          <w:spacing w:val="-4"/>
          <w:sz w:val="32"/>
          <w:highlight w:val="none"/>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b w:val="0"/>
          <w:color w:val="auto"/>
          <w:spacing w:val="-4"/>
          <w:sz w:val="32"/>
          <w:highlight w:val="none"/>
        </w:rPr>
      </w:pPr>
      <w:r>
        <w:rPr>
          <w:rStyle w:val="13"/>
          <w:rFonts w:hint="eastAsia" w:ascii="仿宋_GB2312"/>
          <w:b w:val="0"/>
          <w:color w:val="auto"/>
          <w:spacing w:val="-4"/>
          <w:sz w:val="32"/>
          <w:highlight w:val="none"/>
        </w:rPr>
        <w:t>采购办公室文化用品成本</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rPr>
        <w:t>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bookmarkStart w:id="0" w:name="_GoBack"/>
      <w:bookmarkEnd w:id="0"/>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自治州领导班子思想建设工作会议精神和市委八届八次全会精神，该项目资金用于办公室日常和3个专委会日常开支：购置办公用品数量5批，购买办公电脑扫描仪3台，，采购订报纸1批，购买办公文化墙2批，采购慰问活动用品5批，达到确保市政协工作有质量完成效果，保障各项工作正常进行。</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重要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工作经费项目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工作经费项目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工作经费项目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工作经费项目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采购</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6"/>
        <w:gridCol w:w="1827"/>
        <w:gridCol w:w="3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806"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noWrap w:val="0"/>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96" w:type="dxa"/>
            <w:noWrap w:val="0"/>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06" w:type="dxa"/>
            <w:noWrap w:val="0"/>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李勇超</w:t>
            </w:r>
          </w:p>
        </w:tc>
        <w:tc>
          <w:tcPr>
            <w:tcW w:w="1827"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96"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06" w:type="dxa"/>
            <w:noWrap w:val="0"/>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孙国伟</w:t>
            </w:r>
          </w:p>
        </w:tc>
        <w:tc>
          <w:tcPr>
            <w:tcW w:w="1827"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96"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06" w:type="dxa"/>
            <w:noWrap w:val="0"/>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古丽扎尔·米吉提</w:t>
            </w:r>
          </w:p>
        </w:tc>
        <w:tc>
          <w:tcPr>
            <w:tcW w:w="1827"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96" w:type="dxa"/>
            <w:noWrap w:val="0"/>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工作经费项目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组织管理、产出与效益效果。在此基础上，以相关的项目数据为基础，综合运用不同的评价方法，结合评价标准和评分规则，工作经费项目综合得分为100分，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年工作经费项目评价得分情况</w:t>
      </w:r>
    </w:p>
    <w:tbl>
      <w:tblPr>
        <w:tblStyle w:val="10"/>
        <w:tblW w:w="9309" w:type="dxa"/>
        <w:jc w:val="center"/>
        <w:tblLayout w:type="fixed"/>
        <w:tblCellMar>
          <w:top w:w="0" w:type="dxa"/>
          <w:left w:w="10" w:type="dxa"/>
          <w:bottom w:w="0" w:type="dxa"/>
          <w:right w:w="10" w:type="dxa"/>
        </w:tblCellMar>
      </w:tblPr>
      <w:tblGrid>
        <w:gridCol w:w="1447"/>
        <w:gridCol w:w="2045"/>
        <w:gridCol w:w="1951"/>
        <w:gridCol w:w="3866"/>
      </w:tblGrid>
      <w:tr>
        <w:tblPrEx>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noWrap w:val="0"/>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noWrap w:val="0"/>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noWrap w:val="0"/>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noWrap w:val="0"/>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noWrap w:val="0"/>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noWrap w:val="0"/>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noWrap w:val="0"/>
            <w:vAlign w:val="top"/>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noWrap w:val="0"/>
            <w:vAlign w:val="center"/>
          </w:tcPr>
          <w:p>
            <w:pPr>
              <w:pStyle w:val="30"/>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noWrap w:val="0"/>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noWrap w:val="0"/>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noWrap w:val="0"/>
            <w:vAlign w:val="bottom"/>
          </w:tcPr>
          <w:p>
            <w:pPr>
              <w:pStyle w:val="30"/>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noWrap w:val="0"/>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noWrap w:val="0"/>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noWrap w:val="0"/>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spacing w:line="560" w:lineRule="exact"/>
              <w:rPr>
                <w:rFonts w:hint="eastAsia" w:ascii="仿宋_GB2312" w:hAnsi="仿宋_GB2312" w:cs="仿宋_GB2312"/>
                <w:color w:val="auto"/>
                <w:sz w:val="32"/>
                <w:szCs w:val="32"/>
                <w:highlight w:val="none"/>
              </w:rPr>
            </w:pP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购置办公用品数量5批，购买办公电脑扫描仪、彩色打印机数量3台，订报纸2批，采购慰问活动用品5批，采购办公室文化用品1批等工作；通过该项目的实施确保市政协工作有质量完成效果，保障各项工作正常进行。</w:t>
      </w:r>
      <w:r>
        <w:rPr>
          <w:rFonts w:hint="eastAsia" w:ascii="仿宋_GB2312" w:hAnsi="仿宋_GB2312" w:cs="仿宋_GB2312"/>
          <w:color w:val="auto"/>
          <w:sz w:val="32"/>
          <w:szCs w:val="32"/>
          <w:highlight w:val="none"/>
          <w:lang w:val="en-US" w:eastAsia="zh-CN"/>
        </w:rPr>
        <w:t xml:space="preserve"> </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工作经费项目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12</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9"/>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工作经费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数量指标为购置办公用品数量，预期指标值是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5批，指标达到预期目标。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数量指标为购买办公电脑扫描仪、彩色打印机数量，预期指标值是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3台，实际完成值是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3台，指标达到预期目标。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数量指标为订报纸，预期指标值是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2批，指标达到预期目标。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数量指标为采购慰问活动用品，预期指标值是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5批，指标达到预期目标。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数量指标为采购办公室文化用品，预期指标值是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1批，指标达到预期目标。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质量指标为购置设备验收合格率，预期指标值是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成本指标为采购办公用品成本，预期指标值是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成本指标为购买办公电脑扫描仪、彩色打印机成本，预期指标值是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成本指标为采购慰问活动用品成本，预期指标值是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成本指标为订报纸成本，预期指标值是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lang w:val="en-US" w:eastAsia="zh-CN"/>
        </w:rPr>
        <w:t>2</w:t>
      </w:r>
      <w:r>
        <w:rPr>
          <w:rFonts w:hint="eastAsia" w:ascii="仿宋_GB2312"/>
          <w:color w:val="auto"/>
          <w:sz w:val="32"/>
          <w:szCs w:val="32"/>
          <w:highlight w:val="none"/>
        </w:rPr>
        <w:t>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lang w:val="en-US" w:eastAsia="zh-CN"/>
        </w:rPr>
        <w:t>2</w:t>
      </w:r>
      <w:r>
        <w:rPr>
          <w:rFonts w:hint="eastAsia" w:ascii="仿宋_GB2312"/>
          <w:color w:val="auto"/>
          <w:sz w:val="32"/>
          <w:szCs w:val="32"/>
          <w:highlight w:val="none"/>
        </w:rPr>
        <w:t>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成本指标为采购办公室文化用品成本，预期指标值是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2万元，指标达到预期目标。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指标为保障政协各项工作正常进行，预期指标值是有效保障，实际完成值是有效保障，指标达到预期目标。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98%，实际完成值是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98%，指标达到预期目标。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6"/>
          <w:szCs w:val="32"/>
          <w:highlight w:val="none"/>
        </w:rPr>
      </w:pPr>
      <w:r>
        <w:rPr>
          <w:rFonts w:hint="eastAsia"/>
          <w:color w:val="auto"/>
          <w:sz w:val="32"/>
          <w:highlight w:val="none"/>
          <w:lang w:val="en-US" w:eastAsia="zh-CN"/>
        </w:rPr>
        <w:t>无。</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eastAsia="仿宋_GB2312" w:cs="宋体"/>
          <w:b w:val="0"/>
          <w:bCs w:val="0"/>
          <w:color w:val="auto"/>
          <w:kern w:val="2"/>
          <w:sz w:val="32"/>
          <w:szCs w:val="32"/>
          <w:highlight w:val="none"/>
          <w:lang w:val="en-US" w:eastAsia="zh-CN" w:bidi="ar-SA"/>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0"/>
        <w:tblW w:w="98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noWrap w:val="0"/>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ADCABA"/>
    <w:multiLevelType w:val="singleLevel"/>
    <w:tmpl w:val="59ADCABA"/>
    <w:lvl w:ilvl="0" w:tentative="0">
      <w:start w:val="2"/>
      <w:numFmt w:val="decimal"/>
      <w:suff w:val="nothing"/>
      <w:lvlText w:val="%1．"/>
      <w:lvlJc w:val="left"/>
      <w:rPr>
        <w:rFonts w:hint="default"/>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BD735E4"/>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三级标题 Char"/>
    <w:link w:val="25"/>
    <w:uiPriority w:val="3"/>
    <w:rPr>
      <w:rFonts w:eastAsia="仿宋_GB2312"/>
      <w:b/>
      <w:snapToGrid w:val="0"/>
      <w:sz w:val="28"/>
      <w:szCs w:val="28"/>
    </w:rPr>
  </w:style>
  <w:style w:type="paragraph" w:customStyle="1" w:styleId="25">
    <w:name w:val="闻政-正文三级标题"/>
    <w:basedOn w:val="1"/>
    <w:next w:val="1"/>
    <w:link w:val="24"/>
    <w:qFormat/>
    <w:uiPriority w:val="3"/>
    <w:pPr>
      <w:widowControl/>
      <w:spacing w:before="120" w:after="60" w:line="500" w:lineRule="exact"/>
      <w:ind w:left="200" w:leftChars="200"/>
    </w:pPr>
    <w:rPr>
      <w:b/>
      <w:snapToGrid w:val="0"/>
      <w:kern w:val="0"/>
      <w:sz w:val="28"/>
      <w:szCs w:val="28"/>
    </w:rPr>
  </w:style>
  <w:style w:type="character" w:customStyle="1" w:styleId="26">
    <w:name w:val="Body text|1_"/>
    <w:link w:val="27"/>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 Char"/>
    <w:link w:val="29"/>
    <w:qFormat/>
    <w:uiPriority w:val="0"/>
    <w:rPr>
      <w:rFonts w:eastAsia="仿宋_GB2312"/>
      <w:sz w:val="28"/>
      <w:szCs w:val="28"/>
    </w:rPr>
  </w:style>
  <w:style w:type="paragraph" w:customStyle="1" w:styleId="29">
    <w:name w:val="闻政正文"/>
    <w:basedOn w:val="1"/>
    <w:link w:val="28"/>
    <w:qFormat/>
    <w:uiPriority w:val="0"/>
    <w:pPr>
      <w:spacing w:line="500" w:lineRule="exact"/>
      <w:ind w:firstLine="560" w:firstLineChars="200"/>
    </w:pPr>
    <w:rPr>
      <w:kern w:val="0"/>
      <w:sz w:val="28"/>
      <w:szCs w:val="28"/>
    </w:rPr>
  </w:style>
  <w:style w:type="paragraph" w:customStyle="1" w:styleId="30">
    <w:name w:val="Other|1"/>
    <w:basedOn w:val="1"/>
    <w:qFormat/>
    <w:uiPriority w:val="0"/>
    <w:pPr>
      <w:spacing w:line="420" w:lineRule="auto"/>
      <w:ind w:firstLine="400"/>
    </w:pPr>
    <w:rPr>
      <w:rFonts w:ascii="宋体" w:hAnsi="宋体" w:eastAsia="宋体" w:cs="宋体"/>
      <w:szCs w:val="30"/>
      <w:lang w:val="zh-TW" w:eastAsia="zh-TW" w:bidi="zh-TW"/>
    </w:rPr>
  </w:style>
  <w:style w:type="paragraph"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标题1"/>
    <w:basedOn w:val="3"/>
    <w:next w:val="1"/>
    <w:qFormat/>
    <w:uiPriority w:val="0"/>
    <w:pPr>
      <w:spacing w:before="120" w:after="120" w:line="500" w:lineRule="exact"/>
      <w:ind w:firstLine="200" w:firstLineChars="200"/>
    </w:pPr>
    <w:rPr>
      <w:rFonts w:eastAsia="黑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83B4A555BADA4222A79060B46BA45AEA_13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2a7c125b-3904-4bb7-88f1-67ffb00c4118}">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TotalTime>
  <ScaleCrop>false</ScaleCrop>
  <LinksUpToDate>false</LinksUpToDate>
  <CharactersWithSpaces>9491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2026-01-07T11:53:20Z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83B4A555BADA4222A79060B46BA45AEA_13</vt:lpwstr>
  </property>
  <property fmtid="{D5CDD505-2E9C-101B-9397-08002B2CF9AE}" pid="4" name="KSOTemplateDocerSaveRecord">
    <vt:lpwstr>eyJoZGlkIjoiYzZkNzQ4ZWFiZmQ4NTRhOWRkZTk3YTMwMjlmMmZhYmUiLCJ1c2VySWQiOiI1NzgxMjU4NDIifQ_x003D__x003D_</vt:lpwstr>
  </property>
</Properties>
</file>